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093C2B" w:rsidRDefault="00C40450" w:rsidP="00C40450">
      <w:pPr>
        <w:pStyle w:val="Bijlageondertitel"/>
        <w:numPr>
          <w:ilvl w:val="0"/>
          <w:numId w:val="0"/>
        </w:numPr>
        <w:rPr>
          <w:sz w:val="32"/>
          <w:szCs w:val="32"/>
        </w:r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093C2B">
        <w:rPr>
          <w:sz w:val="32"/>
          <w:szCs w:val="32"/>
        </w:rPr>
        <w:t xml:space="preserve">Bijlage </w:t>
      </w:r>
      <w:r w:rsidR="00093C2B" w:rsidRPr="00093C2B">
        <w:rPr>
          <w:sz w:val="32"/>
          <w:szCs w:val="32"/>
        </w:rPr>
        <w:t>6</w:t>
      </w:r>
      <w:r w:rsidRPr="00093C2B">
        <w:rPr>
          <w:color w:val="FF0000"/>
          <w:sz w:val="32"/>
          <w:szCs w:val="32"/>
        </w:rPr>
        <w:t xml:space="preserve"> </w:t>
      </w:r>
      <w:r w:rsidRPr="00093C2B">
        <w:rPr>
          <w:sz w:val="32"/>
          <w:szCs w:val="32"/>
        </w:rPr>
        <w:t xml:space="preserve">– Verklaring inzake </w:t>
      </w:r>
      <w:bookmarkEnd w:id="0"/>
      <w:bookmarkEnd w:id="1"/>
      <w:bookmarkEnd w:id="2"/>
      <w:r w:rsidRPr="00093C2B">
        <w:rPr>
          <w:sz w:val="32"/>
          <w:szCs w:val="32"/>
        </w:rPr>
        <w:t>milieu-, sociaal</w:t>
      </w:r>
      <w:r w:rsidR="005914DA" w:rsidRPr="00093C2B">
        <w:rPr>
          <w:sz w:val="32"/>
          <w:szCs w:val="32"/>
        </w:rPr>
        <w:t>-</w:t>
      </w:r>
      <w:r w:rsidRPr="00093C2B">
        <w:rPr>
          <w:sz w:val="32"/>
          <w:szCs w:val="32"/>
        </w:rPr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>
      <w:bookmarkStart w:id="5" w:name="_GoBack"/>
      <w:bookmarkEnd w:id="5"/>
    </w:p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93C2B"/>
    <w:rsid w:val="000B46D8"/>
    <w:rsid w:val="00177A29"/>
    <w:rsid w:val="002B5524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BA88E"/>
  <w15:docId w15:val="{EA3CC46A-FCB2-49AD-A346-B5F415BE8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968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Munneke, Guus</cp:lastModifiedBy>
  <cp:revision>2</cp:revision>
  <dcterms:created xsi:type="dcterms:W3CDTF">2021-08-31T12:43:00Z</dcterms:created>
  <dcterms:modified xsi:type="dcterms:W3CDTF">2021-08-31T12:43:00Z</dcterms:modified>
</cp:coreProperties>
</file>